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C85C1B">
      <w:pPr>
        <w:jc w:val="center"/>
        <w:rPr>
          <w:rFonts w:hint="default" w:ascii="Times New Roman" w:hAnsi="Times New Roman" w:eastAsia="SimSun" w:cs="Times New Roman"/>
          <w:lang w:val="ru-RU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9</w:t>
      </w:r>
      <w:r>
        <w:rPr>
          <w:rFonts w:hint="default" w:ascii="Times New Roman" w:hAnsi="Times New Roman" w:cs="Times New Roman"/>
          <w:lang w:val="en-US"/>
        </w:rPr>
        <w:t>-</w:t>
      </w:r>
      <w:r>
        <w:rPr>
          <w:rFonts w:hint="eastAsia" w:ascii="Times New Roman" w:hAnsi="Times New Roman" w:cs="Times New Roman"/>
          <w:lang w:val="en-US" w:eastAsia="zh-CN"/>
        </w:rPr>
        <w:t>11</w:t>
      </w:r>
      <w:r>
        <w:rPr>
          <w:rFonts w:hint="default" w:ascii="Times New Roman" w:hAnsi="Times New Roman" w:cs="Times New Roman"/>
          <w:lang w:val="en-US"/>
        </w:rPr>
        <w:t xml:space="preserve"> </w:t>
      </w:r>
      <w:r>
        <w:rPr>
          <w:rFonts w:hint="default" w:ascii="Times New Roman" w:hAnsi="Times New Roman" w:cs="Times New Roman"/>
          <w:lang w:val="ru-RU" w:eastAsia="zh-CN"/>
        </w:rPr>
        <w:t>классы</w:t>
      </w: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2"/>
        <w:gridCol w:w="852"/>
        <w:gridCol w:w="852"/>
        <w:gridCol w:w="852"/>
        <w:gridCol w:w="853"/>
        <w:gridCol w:w="853"/>
        <w:gridCol w:w="853"/>
        <w:gridCol w:w="853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D7D7D7" w:themeFill="background1" w:themeFillShade="D8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851" w:type="dxa"/>
            <w:shd w:val="clear" w:color="auto" w:fill="D7D7D7" w:themeFill="background1" w:themeFillShade="D8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1" w:type="dxa"/>
          </w:tcPr>
          <w:p w14:paraId="78097F2A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853" w:type="dxa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853" w:type="dxa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3" w:type="dxa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3" w:type="dxa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D7D7D7" w:themeFill="background1" w:themeFillShade="D8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851" w:type="dxa"/>
            <w:shd w:val="clear" w:color="auto" w:fill="D7D7D7" w:themeFill="background1" w:themeFillShade="D8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853" w:type="dxa"/>
            <w:shd w:val="clear" w:color="auto" w:fill="D7D7D7" w:themeFill="background1" w:themeFillShade="D8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851" w:type="dxa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В</w:t>
            </w:r>
          </w:p>
        </w:tc>
        <w:tc>
          <w:tcPr>
            <w:tcW w:w="853" w:type="dxa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853" w:type="dxa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853" w:type="dxa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3" w:type="dxa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</w:tr>
      <w:tr w14:paraId="700E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264" w:type="dxa"/>
        </w:trPr>
        <w:tc>
          <w:tcPr>
            <w:tcW w:w="851" w:type="dxa"/>
            <w:shd w:val="clear" w:color="auto" w:fill="D7D7D7" w:themeFill="background1" w:themeFillShade="D8"/>
          </w:tcPr>
          <w:p w14:paraId="7EB6D9A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21.</w:t>
            </w:r>
          </w:p>
        </w:tc>
        <w:tc>
          <w:tcPr>
            <w:tcW w:w="851" w:type="dxa"/>
            <w:shd w:val="clear" w:color="auto" w:fill="D7D7D7" w:themeFill="background1" w:themeFillShade="D8"/>
          </w:tcPr>
          <w:p w14:paraId="4C0B81A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22.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742992C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23.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158A364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24.</w:t>
            </w:r>
          </w:p>
        </w:tc>
        <w:tc>
          <w:tcPr>
            <w:tcW w:w="852" w:type="dxa"/>
            <w:shd w:val="clear" w:color="auto" w:fill="D7D7D7" w:themeFill="background1" w:themeFillShade="D8"/>
          </w:tcPr>
          <w:p w14:paraId="15C0ACA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25.</w:t>
            </w:r>
          </w:p>
        </w:tc>
      </w:tr>
      <w:tr w14:paraId="6018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264" w:type="dxa"/>
        </w:trPr>
        <w:tc>
          <w:tcPr>
            <w:tcW w:w="851" w:type="dxa"/>
          </w:tcPr>
          <w:p w14:paraId="3EC6C94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1" w:type="dxa"/>
          </w:tcPr>
          <w:p w14:paraId="5A9B211A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852" w:type="dxa"/>
          </w:tcPr>
          <w:p w14:paraId="105D8E2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852" w:type="dxa"/>
          </w:tcPr>
          <w:p w14:paraId="13B95B2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852" w:type="dxa"/>
          </w:tcPr>
          <w:p w14:paraId="30F6A7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  <w:bookmarkStart w:id="0" w:name="_GoBack"/>
            <w:bookmarkEnd w:id="0"/>
          </w:p>
        </w:tc>
      </w:tr>
    </w:tbl>
    <w:p w14:paraId="65145221">
      <w:pPr>
        <w:rPr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8258C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6657D8C"/>
    <w:rsid w:val="11EA3BD2"/>
    <w:rsid w:val="150D7916"/>
    <w:rsid w:val="19E94311"/>
    <w:rsid w:val="20252704"/>
    <w:rsid w:val="211A595D"/>
    <w:rsid w:val="2B4A6612"/>
    <w:rsid w:val="2BE823E5"/>
    <w:rsid w:val="3BCE6FE7"/>
    <w:rsid w:val="3C7704C4"/>
    <w:rsid w:val="3D2E204C"/>
    <w:rsid w:val="41674A59"/>
    <w:rsid w:val="4309548A"/>
    <w:rsid w:val="459E6747"/>
    <w:rsid w:val="46390B44"/>
    <w:rsid w:val="4FD25E02"/>
    <w:rsid w:val="56403BBA"/>
    <w:rsid w:val="5CBF56B6"/>
    <w:rsid w:val="62570266"/>
    <w:rsid w:val="6F1B6955"/>
    <w:rsid w:val="73EB3CBA"/>
    <w:rsid w:val="77D51E91"/>
    <w:rsid w:val="7825692D"/>
    <w:rsid w:val="7955121E"/>
    <w:rsid w:val="79B9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2024-09-19T13:16:25Z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EF55E537E605451487366BE06E956EC6_12</vt:lpwstr>
  </property>
</Properties>
</file>